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8580405" name="2d036fc0-160a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357814" name="2d036fc0-160a-11f1-be1e-3dc1729cc1d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4044455" name="077d15a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769507" name="077d15a0-160d-11f1-be1e-3dc1729cc1d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2885677" name="283c1c5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771263" name="283c1c50-160d-11f1-be1e-3dc1729cc1d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5787729" name="411f43f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071606" name="411f43f0-160d-11f1-be1e-3dc1729cc1d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0076621" name="4d3fd19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465960" name="4d3fd190-160d-11f1-be1e-3dc1729cc1d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8006550" name="6b667a2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638400" name="6b667a20-160d-11f1-be1e-3dc1729cc1d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6900940" name="7af04a7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616143" name="7af04a70-160d-11f1-be1e-3dc1729cc1d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6867977" name="989ba88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620284" name="989ba880-160d-11f1-be1e-3dc1729cc1d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alle Schlafzimmer 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2539938" name="b9415ad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631145" name="b9415ad0-160d-11f1-be1e-3dc1729cc1d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Anbau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683013" name="e36159f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01178" name="e36159f0-160d-11f1-be1e-3dc1729cc1d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Anbau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9606428" name="f4ce1b1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820138" name="f4ce1b10-160d-11f1-be1e-3dc1729cc1d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3452046" name="855ace3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645306" name="855ace30-160e-11f1-be1e-3dc1729cc1d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3100175" name="c91adc5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991757" name="c91adc50-160e-11f1-be1e-3dc1729cc1d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1260886" name="ddf1555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070534" name="ddf15550-160e-11f1-be1e-3dc1729cc1d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UH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0262953" name="122437c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918784" name="122437c0-160f-11f1-be1e-3dc1729cc1d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29531" name="a7cc717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143084" name="a7cc7170-160f-11f1-be1e-3dc1729cc1d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8777187" name="e1c487f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581232" name="e1c487f0-160f-11f1-be1e-3dc1729cc1d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12073"/>
                  <wp:effectExtent l="0" t="0" r="0" b="0"/>
                  <wp:docPr id="99495853" name="892a13c0-1610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311479" name="892a13c0-1610-11f1-be1e-3dc1729cc1d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12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Schönenbach 17, 9422 Staad</w:t>
          </w:r>
        </w:p>
        <w:p>
          <w:pPr>
            <w:spacing w:before="0" w:after="0"/>
          </w:pPr>
          <w:r>
            <w:t>763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